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6587869" name="01a06622-b815-7840-ac26-3d94c68f07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168200" name="01a06622-b815-7840-ac26-3d94c68f07a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68568111" name="01a06630-b45a-739e-9516-2765b2667e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291307" name="01a06630-b45a-739e-9516-2765b2667e9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Nailatelier/ Lagerbehandlungen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28494746" name="01a0661e-0a72-7bca-b24d-967053a854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7335094" name="01a0661e-0a72-7bca-b24d-967053a854f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69525" name="01a06627-aca2-7e41-848f-b03cafcb42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101698" name="01a06627-aca2-7e41-848f-b03cafcb42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Nailatelier/ Lagerbehandlungen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7013206" name="01a06621-93d0-7ad8-a60f-c3ad265177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101335" name="01a06621-93d0-7ad8-a60f-c3ad265177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9523412" name="01a06625-2fd7-72b2-a8b4-2117a2cdab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764141" name="01a06625-2fd7-72b2-a8b4-2117a2cdab2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Küche/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21520888" name="01a06623-9c2c-7f4c-9769-dab70250eb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1671578" name="01a06623-9c2c-7f4c-9769-dab70250eb9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Gewerbe. Bahnhofstrasse 4, 8703 Erlenbach</w:t>
          </w:r>
        </w:p>
        <w:p>
          <w:pPr>
            <w:spacing w:before="0" w:after="0"/>
          </w:pPr>
          <w:r>
            <w:t>DN 1191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